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D331F3" w14:textId="1B1E3058" w:rsidR="00021B4F" w:rsidRPr="003572BE" w:rsidRDefault="00021B4F" w:rsidP="00021B4F">
      <w:pPr>
        <w:widowControl w:val="0"/>
        <w:autoSpaceDE w:val="0"/>
        <w:jc w:val="right"/>
        <w:rPr>
          <w:sz w:val="22"/>
          <w:szCs w:val="22"/>
          <w:shd w:val="clear" w:color="auto" w:fill="FFFFFF"/>
        </w:rPr>
      </w:pPr>
      <w:r w:rsidRPr="003572BE">
        <w:rPr>
          <w:b/>
          <w:i/>
        </w:rPr>
        <w:t xml:space="preserve">Załącznik nr </w:t>
      </w:r>
      <w:r w:rsidR="00D36ACD">
        <w:rPr>
          <w:b/>
          <w:i/>
          <w:shd w:val="clear" w:color="auto" w:fill="FFFFFF"/>
        </w:rPr>
        <w:t>2 do SWZ</w:t>
      </w:r>
    </w:p>
    <w:p w14:paraId="50301037" w14:textId="77777777" w:rsidR="00021B4F" w:rsidRPr="003572BE" w:rsidRDefault="00021B4F" w:rsidP="00021B4F">
      <w:pPr>
        <w:widowControl w:val="0"/>
        <w:autoSpaceDE w:val="0"/>
        <w:rPr>
          <w:sz w:val="18"/>
          <w:szCs w:val="22"/>
        </w:rPr>
      </w:pPr>
      <w:r w:rsidRPr="003572BE">
        <w:rPr>
          <w:sz w:val="22"/>
          <w:szCs w:val="22"/>
          <w:shd w:val="clear" w:color="auto" w:fill="FFFFFF"/>
        </w:rPr>
        <w:t>.............................</w:t>
      </w:r>
      <w:r w:rsidRPr="003572BE">
        <w:rPr>
          <w:sz w:val="22"/>
          <w:szCs w:val="22"/>
        </w:rPr>
        <w:t>..........................</w:t>
      </w:r>
    </w:p>
    <w:p w14:paraId="5EEAFF1F" w14:textId="77777777" w:rsidR="00021B4F" w:rsidRPr="003572BE" w:rsidRDefault="00021B4F" w:rsidP="00021B4F">
      <w:pPr>
        <w:widowControl w:val="0"/>
        <w:autoSpaceDE w:val="0"/>
        <w:rPr>
          <w:sz w:val="18"/>
          <w:szCs w:val="22"/>
        </w:rPr>
      </w:pPr>
      <w:r w:rsidRPr="003572BE">
        <w:rPr>
          <w:sz w:val="18"/>
          <w:szCs w:val="22"/>
        </w:rPr>
        <w:t>pieczęć wykonawcy lub wykonawców</w:t>
      </w:r>
    </w:p>
    <w:p w14:paraId="784A2CBD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18"/>
          <w:szCs w:val="22"/>
        </w:rPr>
        <w:t>ubiegających się wspólnie o udzielenie zamówienia</w:t>
      </w:r>
    </w:p>
    <w:p w14:paraId="50A33EC1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21AB41C4" w14:textId="77777777" w:rsidR="00021B4F" w:rsidRPr="003572BE" w:rsidRDefault="00021B4F" w:rsidP="00021B4F">
      <w:pPr>
        <w:widowControl w:val="0"/>
        <w:autoSpaceDE w:val="0"/>
        <w:jc w:val="center"/>
        <w:rPr>
          <w:sz w:val="22"/>
          <w:szCs w:val="22"/>
        </w:rPr>
      </w:pPr>
      <w:r w:rsidRPr="003572BE">
        <w:rPr>
          <w:b/>
          <w:bCs/>
          <w:sz w:val="22"/>
          <w:szCs w:val="22"/>
        </w:rPr>
        <w:t xml:space="preserve">OFERTA </w:t>
      </w:r>
    </w:p>
    <w:p w14:paraId="4206B2E7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160A1253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3572BE">
        <w:rPr>
          <w:b/>
          <w:bCs/>
          <w:sz w:val="22"/>
          <w:szCs w:val="22"/>
        </w:rPr>
        <w:t>Dane dotyczące wykonawcy składającego ofertę</w:t>
      </w:r>
    </w:p>
    <w:p w14:paraId="1B6DBBCB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5BCA12B7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3572BE">
        <w:rPr>
          <w:sz w:val="22"/>
          <w:szCs w:val="22"/>
        </w:rPr>
        <w:t>Nazwa...........................................................................................................................................</w:t>
      </w:r>
    </w:p>
    <w:p w14:paraId="723CEA9E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3572BE">
        <w:rPr>
          <w:sz w:val="22"/>
          <w:szCs w:val="22"/>
        </w:rPr>
        <w:t>Siedziba/adres...............................................................................................................................</w:t>
      </w:r>
    </w:p>
    <w:p w14:paraId="26019E12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3572BE">
        <w:rPr>
          <w:sz w:val="22"/>
          <w:szCs w:val="22"/>
        </w:rPr>
        <w:t>Nr telefonu:…………………………………</w:t>
      </w:r>
      <w:r>
        <w:rPr>
          <w:sz w:val="22"/>
          <w:szCs w:val="22"/>
        </w:rPr>
        <w:t>…………………………………………………..</w:t>
      </w:r>
    </w:p>
    <w:p w14:paraId="2719D6F5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3572BE">
        <w:rPr>
          <w:sz w:val="22"/>
          <w:szCs w:val="22"/>
          <w:lang w:val="en-US"/>
        </w:rPr>
        <w:t>Adres e-mail: …………………………………………………………………………………….</w:t>
      </w:r>
    </w:p>
    <w:p w14:paraId="2558343F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3572BE">
        <w:rPr>
          <w:sz w:val="22"/>
          <w:szCs w:val="22"/>
          <w:lang w:val="en-US"/>
        </w:rPr>
        <w:t>nr NIP.............................................................................................................................................</w:t>
      </w:r>
    </w:p>
    <w:p w14:paraId="43D9140D" w14:textId="77777777" w:rsidR="00021B4F" w:rsidRPr="003572BE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3572BE">
        <w:rPr>
          <w:sz w:val="22"/>
          <w:szCs w:val="22"/>
        </w:rPr>
        <w:t>nr REGON.....................................................................................................................................</w:t>
      </w:r>
    </w:p>
    <w:p w14:paraId="79E31547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17B44DD7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b/>
          <w:bCs/>
          <w:sz w:val="22"/>
          <w:szCs w:val="22"/>
        </w:rPr>
        <w:t>Dane dotyczące zamawiającego</w:t>
      </w:r>
    </w:p>
    <w:p w14:paraId="7B1AED1F" w14:textId="3214E56F" w:rsidR="00021B4F" w:rsidRDefault="00253992" w:rsidP="00021B4F">
      <w:pPr>
        <w:ind w:firstLine="709"/>
      </w:pPr>
      <w:r>
        <w:t xml:space="preserve">Gmina </w:t>
      </w:r>
      <w:r w:rsidR="000E569A">
        <w:t>Świercze</w:t>
      </w:r>
    </w:p>
    <w:p w14:paraId="5307AB0F" w14:textId="7606A053" w:rsidR="00021B4F" w:rsidRDefault="00021B4F" w:rsidP="00021B4F">
      <w:pPr>
        <w:ind w:firstLine="709"/>
      </w:pPr>
      <w:r>
        <w:t>ul.</w:t>
      </w:r>
      <w:r w:rsidR="00253992">
        <w:t xml:space="preserve"> </w:t>
      </w:r>
      <w:r w:rsidR="000E569A">
        <w:t xml:space="preserve">Kolejowa </w:t>
      </w:r>
      <w:r w:rsidR="00253992">
        <w:t>2</w:t>
      </w:r>
    </w:p>
    <w:p w14:paraId="683A2E65" w14:textId="51069636" w:rsidR="00021B4F" w:rsidRPr="003572BE" w:rsidRDefault="000E569A" w:rsidP="00021B4F">
      <w:pPr>
        <w:widowControl w:val="0"/>
        <w:autoSpaceDE w:val="0"/>
        <w:ind w:firstLine="708"/>
        <w:rPr>
          <w:sz w:val="22"/>
          <w:szCs w:val="22"/>
        </w:rPr>
      </w:pPr>
      <w:r>
        <w:t>06-1</w:t>
      </w:r>
      <w:r w:rsidR="00253992">
        <w:t>5</w:t>
      </w:r>
      <w:r w:rsidR="00021B4F">
        <w:t xml:space="preserve">0 </w:t>
      </w:r>
      <w:r>
        <w:t>Świercze</w:t>
      </w:r>
    </w:p>
    <w:p w14:paraId="1B12D1A1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3C00C769" w14:textId="77777777" w:rsidR="00021B4F" w:rsidRPr="003572BE" w:rsidRDefault="00021B4F" w:rsidP="00021B4F">
      <w:pPr>
        <w:pStyle w:val="Nagwek1"/>
        <w:jc w:val="center"/>
        <w:rPr>
          <w:sz w:val="22"/>
          <w:szCs w:val="22"/>
        </w:rPr>
      </w:pPr>
      <w:r w:rsidRPr="003572BE">
        <w:rPr>
          <w:rFonts w:ascii="Times New Roman" w:hAnsi="Times New Roman" w:cs="Times New Roman"/>
          <w:sz w:val="24"/>
          <w:szCs w:val="24"/>
        </w:rPr>
        <w:t>ZOBOWIĄZANIE WYKONAWCY</w:t>
      </w:r>
    </w:p>
    <w:p w14:paraId="04EECA49" w14:textId="77777777" w:rsidR="00021B4F" w:rsidRPr="003572BE" w:rsidRDefault="00021B4F" w:rsidP="00021B4F">
      <w:pPr>
        <w:widowControl w:val="0"/>
        <w:autoSpaceDE w:val="0"/>
        <w:jc w:val="both"/>
        <w:rPr>
          <w:sz w:val="22"/>
          <w:szCs w:val="22"/>
        </w:rPr>
      </w:pPr>
    </w:p>
    <w:p w14:paraId="57D2FC67" w14:textId="36527F9F" w:rsidR="00021B4F" w:rsidRPr="005E119E" w:rsidRDefault="00021B4F" w:rsidP="00FC650D">
      <w:pPr>
        <w:spacing w:line="360" w:lineRule="auto"/>
        <w:jc w:val="both"/>
        <w:rPr>
          <w:sz w:val="22"/>
          <w:szCs w:val="22"/>
        </w:rPr>
      </w:pPr>
      <w:r w:rsidRPr="005E119E">
        <w:rPr>
          <w:sz w:val="22"/>
          <w:szCs w:val="22"/>
        </w:rPr>
        <w:t xml:space="preserve">Przystępując do udziału w postępowaniu </w:t>
      </w:r>
      <w:r w:rsidRPr="005E119E">
        <w:rPr>
          <w:bCs/>
          <w:sz w:val="22"/>
          <w:szCs w:val="22"/>
        </w:rPr>
        <w:t>o udzielenie zamówienia publicznego pn.</w:t>
      </w:r>
      <w:r w:rsidRPr="005E119E">
        <w:rPr>
          <w:sz w:val="22"/>
          <w:szCs w:val="22"/>
        </w:rPr>
        <w:t xml:space="preserve">: </w:t>
      </w:r>
      <w:r w:rsidR="00FC650D" w:rsidRPr="004B7518">
        <w:rPr>
          <w:b/>
          <w:sz w:val="22"/>
          <w:szCs w:val="22"/>
        </w:rPr>
        <w:t>„</w:t>
      </w:r>
      <w:r w:rsidR="004B7518" w:rsidRPr="004B7518">
        <w:rPr>
          <w:sz w:val="22"/>
          <w:szCs w:val="22"/>
        </w:rPr>
        <w:t xml:space="preserve">Przebudowa stawu w </w:t>
      </w:r>
      <w:proofErr w:type="spellStart"/>
      <w:r w:rsidR="00355382">
        <w:rPr>
          <w:sz w:val="22"/>
          <w:szCs w:val="22"/>
        </w:rPr>
        <w:t>Godaczach</w:t>
      </w:r>
      <w:proofErr w:type="spellEnd"/>
      <w:r w:rsidR="004B7518" w:rsidRPr="004B7518">
        <w:rPr>
          <w:sz w:val="22"/>
          <w:szCs w:val="22"/>
        </w:rPr>
        <w:t xml:space="preserve">, </w:t>
      </w:r>
      <w:bookmarkStart w:id="0" w:name="_GoBack"/>
      <w:bookmarkEnd w:id="0"/>
      <w:r w:rsidR="00355382" w:rsidRPr="004B7518">
        <w:rPr>
          <w:sz w:val="22"/>
          <w:szCs w:val="22"/>
        </w:rPr>
        <w:t xml:space="preserve">Gmina </w:t>
      </w:r>
      <w:r w:rsidR="004B7518" w:rsidRPr="004B7518">
        <w:rPr>
          <w:sz w:val="22"/>
          <w:szCs w:val="22"/>
        </w:rPr>
        <w:t>Świercze</w:t>
      </w:r>
      <w:r w:rsidR="00FC650D" w:rsidRPr="004B7518">
        <w:rPr>
          <w:b/>
          <w:sz w:val="22"/>
          <w:szCs w:val="22"/>
        </w:rPr>
        <w:t>”</w:t>
      </w:r>
      <w:r w:rsidRPr="004B7518">
        <w:rPr>
          <w:sz w:val="22"/>
          <w:szCs w:val="22"/>
        </w:rPr>
        <w:t>, oś</w:t>
      </w:r>
      <w:r w:rsidRPr="003F2C93">
        <w:rPr>
          <w:sz w:val="22"/>
          <w:szCs w:val="22"/>
        </w:rPr>
        <w:t>wiadczamy, ż</w:t>
      </w:r>
      <w:r w:rsidRPr="005E119E">
        <w:rPr>
          <w:sz w:val="22"/>
          <w:szCs w:val="22"/>
        </w:rPr>
        <w:t>e wykonamy zamówienie na warunkach określonych przez Zamawiającego za cenę:</w:t>
      </w:r>
    </w:p>
    <w:p w14:paraId="5429E9DD" w14:textId="77777777" w:rsidR="00021B4F" w:rsidRPr="003572BE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3572BE">
        <w:t xml:space="preserve">cena netto: ................................. zł, słownie: </w:t>
      </w:r>
      <w:r w:rsidRPr="003572BE">
        <w:rPr>
          <w:bCs/>
        </w:rPr>
        <w:t>................................................................. złotych</w:t>
      </w:r>
    </w:p>
    <w:p w14:paraId="66FD9315" w14:textId="77777777" w:rsidR="00021B4F" w:rsidRPr="003572BE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3572BE">
        <w:t xml:space="preserve">VAT: </w:t>
      </w:r>
      <w:r w:rsidRPr="003572BE">
        <w:tab/>
        <w:t xml:space="preserve">................................. zł, słownie: </w:t>
      </w:r>
      <w:r w:rsidRPr="003572BE">
        <w:rPr>
          <w:bCs/>
        </w:rPr>
        <w:t>...............................................................złotych</w:t>
      </w:r>
    </w:p>
    <w:p w14:paraId="290077A1" w14:textId="77777777" w:rsidR="00021B4F" w:rsidRPr="003572BE" w:rsidRDefault="00021B4F" w:rsidP="00021B4F">
      <w:pPr>
        <w:pStyle w:val="Tekstpodstawowy"/>
        <w:tabs>
          <w:tab w:val="left" w:pos="4678"/>
          <w:tab w:val="left" w:pos="7655"/>
        </w:tabs>
        <w:rPr>
          <w:bCs/>
        </w:rPr>
      </w:pPr>
      <w:r w:rsidRPr="003572BE">
        <w:t xml:space="preserve">cena brutto: ................................. zł, słownie: </w:t>
      </w:r>
      <w:r w:rsidRPr="003572BE">
        <w:rPr>
          <w:bCs/>
        </w:rPr>
        <w:t>.................................................................złotych</w:t>
      </w:r>
    </w:p>
    <w:p w14:paraId="107D804B" w14:textId="77777777" w:rsidR="00FC650D" w:rsidRDefault="00FC650D" w:rsidP="00FC650D">
      <w:pPr>
        <w:pStyle w:val="Tekstpodstawowy"/>
        <w:tabs>
          <w:tab w:val="left" w:pos="4678"/>
          <w:tab w:val="left" w:pos="7655"/>
        </w:tabs>
      </w:pPr>
      <w:r>
        <w:t>w tym:</w:t>
      </w:r>
    </w:p>
    <w:p w14:paraId="39AF85ED" w14:textId="77777777" w:rsidR="00FC650D" w:rsidRPr="001610A4" w:rsidRDefault="00FC650D" w:rsidP="00FC650D">
      <w:pPr>
        <w:widowControl w:val="0"/>
        <w:numPr>
          <w:ilvl w:val="3"/>
          <w:numId w:val="12"/>
        </w:numPr>
        <w:tabs>
          <w:tab w:val="left" w:pos="360"/>
          <w:tab w:val="left" w:pos="4678"/>
          <w:tab w:val="left" w:pos="7655"/>
        </w:tabs>
        <w:suppressAutoHyphens w:val="0"/>
        <w:autoSpaceDE w:val="0"/>
        <w:spacing w:after="120" w:line="276" w:lineRule="auto"/>
        <w:ind w:left="360"/>
      </w:pPr>
      <w:r w:rsidRPr="001610A4">
        <w:rPr>
          <w:bCs/>
        </w:rPr>
        <w:t>wykonanie dokumentacji projektowej:</w:t>
      </w:r>
    </w:p>
    <w:p w14:paraId="1DB1B648" w14:textId="77777777" w:rsidR="00FC650D" w:rsidRPr="001610A4" w:rsidRDefault="00FC650D" w:rsidP="00FC650D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>cena netto: ................................. zł, słownie:</w:t>
      </w:r>
      <w:r w:rsidRPr="001610A4">
        <w:rPr>
          <w:bCs/>
        </w:rPr>
        <w:t>................................................................. złotych</w:t>
      </w:r>
    </w:p>
    <w:p w14:paraId="45AAB22F" w14:textId="77777777" w:rsidR="00FC650D" w:rsidRPr="001610A4" w:rsidRDefault="00FC650D" w:rsidP="00FC650D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 xml:space="preserve">VAT: </w:t>
      </w:r>
      <w:r w:rsidRPr="001610A4">
        <w:tab/>
        <w:t xml:space="preserve">................................. zł, słownie: </w:t>
      </w:r>
      <w:r w:rsidRPr="001610A4">
        <w:rPr>
          <w:bCs/>
        </w:rPr>
        <w:t>..............................................................złotych</w:t>
      </w:r>
    </w:p>
    <w:p w14:paraId="4082A099" w14:textId="77777777" w:rsidR="00FC650D" w:rsidRPr="001610A4" w:rsidRDefault="00FC650D" w:rsidP="00FC650D">
      <w:pPr>
        <w:pStyle w:val="Tekstpodstawowy"/>
        <w:tabs>
          <w:tab w:val="left" w:pos="4678"/>
          <w:tab w:val="left" w:pos="7655"/>
        </w:tabs>
        <w:rPr>
          <w:bCs/>
        </w:rPr>
      </w:pPr>
      <w:r w:rsidRPr="001610A4">
        <w:t xml:space="preserve">cena brutto: ................................. zł, słownie: </w:t>
      </w:r>
      <w:r w:rsidRPr="001610A4">
        <w:rPr>
          <w:bCs/>
        </w:rPr>
        <w:t>................................................................złotych</w:t>
      </w:r>
    </w:p>
    <w:p w14:paraId="6E57DA28" w14:textId="77777777" w:rsidR="00FC650D" w:rsidRPr="001610A4" w:rsidRDefault="00FC650D" w:rsidP="00FC650D">
      <w:pPr>
        <w:pStyle w:val="Tekstpodstawowy"/>
        <w:numPr>
          <w:ilvl w:val="3"/>
          <w:numId w:val="12"/>
        </w:numPr>
        <w:tabs>
          <w:tab w:val="left" w:pos="360"/>
          <w:tab w:val="left" w:pos="4678"/>
          <w:tab w:val="left" w:pos="7655"/>
        </w:tabs>
        <w:suppressAutoHyphens w:val="0"/>
        <w:ind w:left="360"/>
      </w:pPr>
      <w:r w:rsidRPr="001610A4">
        <w:rPr>
          <w:bCs/>
        </w:rPr>
        <w:t>roboty budowlane</w:t>
      </w:r>
    </w:p>
    <w:p w14:paraId="3B5922CC" w14:textId="77777777" w:rsidR="00FC650D" w:rsidRPr="001610A4" w:rsidRDefault="00FC650D" w:rsidP="00FC650D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>cena netto: ................................. zł, słownie:</w:t>
      </w:r>
      <w:r w:rsidRPr="001610A4">
        <w:rPr>
          <w:bCs/>
        </w:rPr>
        <w:t>................................................................. złotych</w:t>
      </w:r>
    </w:p>
    <w:p w14:paraId="6598C619" w14:textId="77777777" w:rsidR="00FC650D" w:rsidRPr="001610A4" w:rsidRDefault="00FC650D" w:rsidP="00FC650D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 xml:space="preserve">VAT: </w:t>
      </w:r>
      <w:r w:rsidRPr="001610A4">
        <w:tab/>
        <w:t>................................. zł, słownie:</w:t>
      </w:r>
      <w:r w:rsidRPr="001610A4">
        <w:tab/>
      </w:r>
      <w:r w:rsidRPr="001610A4">
        <w:rPr>
          <w:bCs/>
        </w:rPr>
        <w:t>.......................................................... złotych</w:t>
      </w:r>
    </w:p>
    <w:p w14:paraId="30F48CB1" w14:textId="77777777" w:rsidR="00FC650D" w:rsidRPr="001610A4" w:rsidRDefault="00FC650D" w:rsidP="00FC650D">
      <w:pPr>
        <w:pStyle w:val="Tekstpodstawowy"/>
        <w:tabs>
          <w:tab w:val="left" w:pos="4678"/>
          <w:tab w:val="left" w:pos="7655"/>
        </w:tabs>
        <w:rPr>
          <w:b/>
        </w:rPr>
      </w:pPr>
      <w:r w:rsidRPr="001610A4">
        <w:t>cena brutto: ................................. zł, słownie:</w:t>
      </w:r>
      <w:r w:rsidRPr="001610A4">
        <w:tab/>
      </w:r>
      <w:r w:rsidRPr="001610A4">
        <w:rPr>
          <w:bCs/>
        </w:rPr>
        <w:t>............................................................ złotych</w:t>
      </w:r>
    </w:p>
    <w:p w14:paraId="11FA1DA7" w14:textId="77777777" w:rsidR="00021B4F" w:rsidRDefault="00021B4F" w:rsidP="00021B4F">
      <w:pPr>
        <w:pStyle w:val="Tekstpodstawowy"/>
        <w:tabs>
          <w:tab w:val="left" w:pos="4678"/>
          <w:tab w:val="left" w:pos="7655"/>
        </w:tabs>
      </w:pPr>
    </w:p>
    <w:p w14:paraId="29FC4D49" w14:textId="77777777" w:rsidR="00FC650D" w:rsidRDefault="00FC650D" w:rsidP="00FC650D">
      <w:pPr>
        <w:widowControl w:val="0"/>
        <w:autoSpaceDE w:val="0"/>
      </w:pPr>
      <w:r w:rsidRPr="001610A4">
        <w:t>Termin wykonania zamówienia:</w:t>
      </w:r>
    </w:p>
    <w:p w14:paraId="2381705B" w14:textId="5DE4B941" w:rsidR="00FC650D" w:rsidRDefault="00FC650D" w:rsidP="00FC650D">
      <w:pPr>
        <w:pStyle w:val="Bezodstpw"/>
        <w:spacing w:after="120"/>
      </w:pPr>
      <w:r w:rsidRPr="00F625F0">
        <w:t xml:space="preserve">Oferujemy wykonanie zamówienia w terminie: </w:t>
      </w:r>
      <w:r>
        <w:rPr>
          <w:bCs/>
        </w:rPr>
        <w:t xml:space="preserve">od daty podpisania umowy </w:t>
      </w:r>
      <w:r w:rsidR="00732BC6">
        <w:rPr>
          <w:bCs/>
        </w:rPr>
        <w:t>do ……………………….</w:t>
      </w:r>
      <w:r w:rsidRPr="001610A4">
        <w:t>(wymagany:</w:t>
      </w:r>
      <w:r>
        <w:t xml:space="preserve"> </w:t>
      </w:r>
      <w:r w:rsidR="00732BC6" w:rsidRPr="001610A4">
        <w:t>od daty podpisania umowy</w:t>
      </w:r>
      <w:r w:rsidR="00732BC6">
        <w:t xml:space="preserve"> do 31 maj 2025r.</w:t>
      </w:r>
      <w:r w:rsidRPr="001610A4">
        <w:t>)</w:t>
      </w:r>
      <w:r>
        <w:t xml:space="preserve">, </w:t>
      </w:r>
    </w:p>
    <w:p w14:paraId="4F2DC143" w14:textId="37C02315" w:rsidR="00FC650D" w:rsidRPr="001610A4" w:rsidRDefault="00FC650D" w:rsidP="00FC650D">
      <w:pPr>
        <w:pStyle w:val="Bezodstpw"/>
        <w:spacing w:after="120"/>
        <w:rPr>
          <w:bCs/>
        </w:rPr>
      </w:pPr>
      <w:r>
        <w:t>w tym:</w:t>
      </w:r>
    </w:p>
    <w:p w14:paraId="295BF5B7" w14:textId="44548B84" w:rsidR="00FC650D" w:rsidRPr="001610A4" w:rsidRDefault="00FC650D" w:rsidP="00FC650D">
      <w:pPr>
        <w:spacing w:after="120"/>
        <w:rPr>
          <w:bCs/>
        </w:rPr>
      </w:pPr>
      <w:r w:rsidRPr="001610A4">
        <w:rPr>
          <w:bCs/>
        </w:rPr>
        <w:t xml:space="preserve"> I etap – faza projektowa wraz z uzyskaniem prawomocnej decyzji pozwolenia na budowę </w:t>
      </w:r>
      <w:r w:rsidRPr="001610A4">
        <w:t>od daty podpisania umowy</w:t>
      </w:r>
      <w:r w:rsidR="00732BC6">
        <w:t xml:space="preserve"> do ……………………</w:t>
      </w:r>
      <w:r w:rsidRPr="001610A4">
        <w:rPr>
          <w:bCs/>
        </w:rPr>
        <w:t xml:space="preserve"> ( wymagany: </w:t>
      </w:r>
      <w:r w:rsidRPr="001610A4">
        <w:t>od daty podpisania umowy</w:t>
      </w:r>
      <w:r w:rsidR="00732BC6">
        <w:t xml:space="preserve"> do </w:t>
      </w:r>
      <w:r w:rsidR="00F8574B">
        <w:t>28 lutego</w:t>
      </w:r>
      <w:r w:rsidR="00732BC6">
        <w:t xml:space="preserve"> 2025r.</w:t>
      </w:r>
      <w:r w:rsidRPr="001610A4">
        <w:rPr>
          <w:bCs/>
        </w:rPr>
        <w:t>)</w:t>
      </w:r>
    </w:p>
    <w:p w14:paraId="47EE472B" w14:textId="44A67359" w:rsidR="00FC650D" w:rsidRPr="001610A4" w:rsidRDefault="00FC650D" w:rsidP="00FC650D">
      <w:pPr>
        <w:pStyle w:val="Bezodstpw"/>
        <w:spacing w:after="120"/>
      </w:pPr>
      <w:r w:rsidRPr="001610A4">
        <w:rPr>
          <w:bCs/>
        </w:rPr>
        <w:lastRenderedPageBreak/>
        <w:t xml:space="preserve">II etap - </w:t>
      </w:r>
      <w:r w:rsidRPr="001610A4">
        <w:t xml:space="preserve">wykonanie robót budowlanych wraz z uzyskaniem pozwolenia na użytkowanie od daty podpisania umowy </w:t>
      </w:r>
      <w:r w:rsidR="00732BC6">
        <w:t xml:space="preserve">do …………………… </w:t>
      </w:r>
      <w:r w:rsidRPr="001610A4">
        <w:t>(wymagany:</w:t>
      </w:r>
      <w:r>
        <w:t xml:space="preserve"> </w:t>
      </w:r>
      <w:r w:rsidRPr="001610A4">
        <w:t>od daty podpisania umowy</w:t>
      </w:r>
      <w:r w:rsidR="00732BC6">
        <w:t xml:space="preserve"> do 31 maja 2025r.</w:t>
      </w:r>
      <w:r w:rsidRPr="001610A4">
        <w:t>).</w:t>
      </w:r>
    </w:p>
    <w:p w14:paraId="7B68BA60" w14:textId="77777777" w:rsidR="00021B4F" w:rsidRPr="003572BE" w:rsidRDefault="00021B4F" w:rsidP="00021B4F">
      <w:pPr>
        <w:widowControl w:val="0"/>
        <w:autoSpaceDE w:val="0"/>
      </w:pPr>
    </w:p>
    <w:p w14:paraId="7BC2E62A" w14:textId="2AC252AC" w:rsidR="000553AE" w:rsidRPr="00BF6DA7" w:rsidRDefault="00B76EA4" w:rsidP="000553AE">
      <w:pPr>
        <w:widowControl w:val="0"/>
        <w:autoSpaceDE w:val="0"/>
      </w:pPr>
      <w:r>
        <w:t>Oferowany przez nas o</w:t>
      </w:r>
      <w:r w:rsidR="00021B4F" w:rsidRPr="003572BE">
        <w:t>kres gwarancji - ....................miesięcy</w:t>
      </w:r>
      <w:r w:rsidR="003F2C93">
        <w:t xml:space="preserve"> </w:t>
      </w:r>
      <w:r w:rsidR="000553AE" w:rsidRPr="00BF6DA7">
        <w:t>(nie mniej niż 36 m-</w:t>
      </w:r>
      <w:proofErr w:type="spellStart"/>
      <w:r w:rsidR="000553AE" w:rsidRPr="00BF6DA7">
        <w:t>cy</w:t>
      </w:r>
      <w:proofErr w:type="spellEnd"/>
      <w:r w:rsidR="000553AE" w:rsidRPr="00BF6DA7">
        <w:t xml:space="preserve"> )</w:t>
      </w:r>
    </w:p>
    <w:p w14:paraId="7F04CBAB" w14:textId="77777777" w:rsidR="00021B4F" w:rsidRPr="003572BE" w:rsidRDefault="00021B4F" w:rsidP="00021B4F">
      <w:pPr>
        <w:widowControl w:val="0"/>
        <w:autoSpaceDE w:val="0"/>
      </w:pPr>
    </w:p>
    <w:p w14:paraId="76066D68" w14:textId="77777777" w:rsidR="00021B4F" w:rsidRPr="003572BE" w:rsidRDefault="00021B4F" w:rsidP="00021B4F">
      <w:pPr>
        <w:widowControl w:val="0"/>
        <w:autoSpaceDE w:val="0"/>
        <w:rPr>
          <w:b/>
        </w:rPr>
      </w:pPr>
      <w:r w:rsidRPr="003572BE">
        <w:t>Warunki płatności – zgodnie z warunkami określonymi we wzorze umowy.</w:t>
      </w:r>
    </w:p>
    <w:p w14:paraId="6FA02C95" w14:textId="77777777" w:rsidR="000553AE" w:rsidRDefault="000553AE" w:rsidP="00021B4F">
      <w:pPr>
        <w:suppressAutoHyphens w:val="0"/>
        <w:spacing w:line="276" w:lineRule="auto"/>
      </w:pPr>
    </w:p>
    <w:p w14:paraId="6EDB4F6E" w14:textId="77777777" w:rsidR="00021B4F" w:rsidRDefault="000553AE" w:rsidP="00021B4F">
      <w:pPr>
        <w:suppressAutoHyphens w:val="0"/>
        <w:spacing w:line="276" w:lineRule="auto"/>
      </w:pPr>
      <w:r w:rsidRPr="00BF6DA7">
        <w:t>Oświadczam, iż kierownik budowy w osobie pana/pani ……………………………(wpisać imię i nazwisko), posiada ……………. lat doświadczenia na stanowiskach kierowniczych</w:t>
      </w:r>
    </w:p>
    <w:p w14:paraId="6E83202D" w14:textId="77777777" w:rsidR="000553AE" w:rsidRPr="003572BE" w:rsidRDefault="000553AE" w:rsidP="00021B4F">
      <w:pPr>
        <w:suppressAutoHyphens w:val="0"/>
        <w:spacing w:line="276" w:lineRule="auto"/>
        <w:rPr>
          <w:b/>
        </w:rPr>
      </w:pPr>
    </w:p>
    <w:p w14:paraId="377649DF" w14:textId="77777777" w:rsidR="00253992" w:rsidRDefault="00021B4F" w:rsidP="00021B4F">
      <w:pPr>
        <w:widowControl w:val="0"/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3572BE">
        <w:rPr>
          <w:b/>
          <w:sz w:val="22"/>
          <w:szCs w:val="22"/>
        </w:rPr>
        <w:t>Oświadczam, że</w:t>
      </w:r>
      <w:r w:rsidR="00E95063">
        <w:rPr>
          <w:b/>
          <w:sz w:val="22"/>
          <w:szCs w:val="22"/>
        </w:rPr>
        <w:t xml:space="preserve"> </w:t>
      </w:r>
      <w:r w:rsidR="00253992" w:rsidRPr="00253992">
        <w:rPr>
          <w:b/>
          <w:sz w:val="22"/>
          <w:szCs w:val="22"/>
        </w:rPr>
        <w:t>prowadzę:</w:t>
      </w:r>
    </w:p>
    <w:p w14:paraId="4FFCBCAA" w14:textId="77777777" w:rsidR="0025399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Mikroprzedsiębiorstwo*</w:t>
      </w:r>
    </w:p>
    <w:p w14:paraId="2DDE98A1" w14:textId="77777777" w:rsidR="0025399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Małe przedsiębiorstwo*</w:t>
      </w:r>
    </w:p>
    <w:p w14:paraId="4F922E48" w14:textId="77777777" w:rsidR="0025399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Średnie przedsiębiorstwo*</w:t>
      </w:r>
    </w:p>
    <w:p w14:paraId="3606592C" w14:textId="77777777" w:rsidR="0025399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Jednoosobową działalność gospodarczą*</w:t>
      </w:r>
    </w:p>
    <w:p w14:paraId="2C97BEBC" w14:textId="77777777" w:rsidR="0025399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Jestem osobą fizyczną nieprowadzącą działalności gospodarczej*</w:t>
      </w:r>
    </w:p>
    <w:p w14:paraId="547CEC4A" w14:textId="77777777" w:rsidR="00021B4F" w:rsidRPr="00253992" w:rsidRDefault="00253992" w:rsidP="00021B4F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  <w:r w:rsidRPr="00253992">
        <w:rPr>
          <w:sz w:val="22"/>
          <w:szCs w:val="22"/>
        </w:rPr>
        <w:t>Inny rodzaj</w:t>
      </w:r>
      <w:r>
        <w:rPr>
          <w:sz w:val="22"/>
          <w:szCs w:val="22"/>
        </w:rPr>
        <w:t>*</w:t>
      </w:r>
      <w:r w:rsidRPr="00253992">
        <w:rPr>
          <w:sz w:val="22"/>
          <w:szCs w:val="22"/>
        </w:rPr>
        <w:t xml:space="preserve"> (podać jaki) ……………….. </w:t>
      </w:r>
    </w:p>
    <w:p w14:paraId="5781C359" w14:textId="77777777" w:rsidR="00253992" w:rsidRPr="00253992" w:rsidRDefault="00253992" w:rsidP="00253992">
      <w:pPr>
        <w:pStyle w:val="Akapitzlist"/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774"/>
        <w:jc w:val="both"/>
        <w:rPr>
          <w:b/>
          <w:bCs/>
          <w:sz w:val="22"/>
          <w:szCs w:val="22"/>
          <w:u w:val="single"/>
        </w:rPr>
      </w:pPr>
    </w:p>
    <w:p w14:paraId="28301FD3" w14:textId="1669A400" w:rsidR="00253992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360"/>
        <w:jc w:val="both"/>
        <w:rPr>
          <w:bCs/>
          <w:i/>
          <w:iCs/>
          <w:sz w:val="18"/>
          <w:szCs w:val="18"/>
        </w:rPr>
      </w:pPr>
      <w:r w:rsidRPr="00B76EA4">
        <w:rPr>
          <w:bCs/>
          <w:i/>
          <w:iCs/>
          <w:sz w:val="18"/>
          <w:szCs w:val="18"/>
        </w:rPr>
        <w:t>*</w:t>
      </w:r>
      <w:r w:rsidR="00B76EA4" w:rsidRPr="00B76EA4">
        <w:rPr>
          <w:bCs/>
          <w:i/>
          <w:iCs/>
          <w:sz w:val="18"/>
          <w:szCs w:val="18"/>
        </w:rPr>
        <w:t>należy zaznaczyć wpisując „X” w odpowiedni kwadrat</w:t>
      </w:r>
    </w:p>
    <w:p w14:paraId="6DC56239" w14:textId="77777777" w:rsidR="00DD7B66" w:rsidRPr="00B76EA4" w:rsidRDefault="00DD7B66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360"/>
        <w:jc w:val="both"/>
        <w:rPr>
          <w:bCs/>
          <w:i/>
          <w:iCs/>
          <w:sz w:val="18"/>
          <w:szCs w:val="18"/>
        </w:rPr>
      </w:pPr>
    </w:p>
    <w:p w14:paraId="3C20173F" w14:textId="77777777" w:rsidR="00DD7B66" w:rsidRDefault="00DD7B66" w:rsidP="00DD7B6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Oświadczam, że</w:t>
      </w:r>
      <w:r w:rsidRPr="00385DAD">
        <w:rPr>
          <w:b/>
          <w:bCs/>
          <w:sz w:val="22"/>
          <w:szCs w:val="22"/>
        </w:rPr>
        <w:t xml:space="preserve">: </w:t>
      </w:r>
      <w:r w:rsidRPr="00385DAD">
        <w:rPr>
          <w:sz w:val="22"/>
          <w:szCs w:val="22"/>
        </w:rPr>
        <w:t>jestem*/nie jestem* czynnym podatnikiem VAT.</w:t>
      </w:r>
    </w:p>
    <w:p w14:paraId="36289D72" w14:textId="77777777" w:rsidR="00DD7B66" w:rsidRDefault="00DD7B66" w:rsidP="00DD7B6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4F2D0092" w14:textId="77777777" w:rsidR="00DD7B66" w:rsidRDefault="00DD7B66" w:rsidP="00DD7B6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  <w:r w:rsidRPr="00385DAD">
        <w:rPr>
          <w:b/>
          <w:bCs/>
          <w:sz w:val="22"/>
          <w:szCs w:val="22"/>
        </w:rPr>
        <w:t>W przypadku wyboru mojej*/naszej* oferty jako najkorzystniejszej, przysługujące mi*/nam* wynagrodzenie po zrealizowaniu umowy należy przesłać na poniższy rachunek: ……………………………………………………………………………………………………………</w:t>
      </w:r>
    </w:p>
    <w:p w14:paraId="0C7BB8EF" w14:textId="77777777" w:rsidR="00DD7B66" w:rsidRDefault="00DD7B66" w:rsidP="00DD7B6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01725EC7" w14:textId="77777777" w:rsidR="00DD7B66" w:rsidRDefault="00DD7B66" w:rsidP="00DD7B6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BAAA361" w14:textId="77777777" w:rsidR="00DD7B66" w:rsidRPr="00230021" w:rsidRDefault="00DD7B66" w:rsidP="00DD7B6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i/>
          <w:iCs/>
          <w:sz w:val="20"/>
          <w:szCs w:val="20"/>
        </w:rPr>
      </w:pPr>
      <w:r w:rsidRPr="00230021">
        <w:rPr>
          <w:b/>
          <w:bCs/>
          <w:sz w:val="22"/>
          <w:szCs w:val="22"/>
          <w:u w:val="single"/>
        </w:rPr>
        <w:t>Oświadczam, że:</w:t>
      </w:r>
      <w:r>
        <w:rPr>
          <w:sz w:val="22"/>
          <w:szCs w:val="22"/>
        </w:rPr>
        <w:t xml:space="preserve"> powyższy rachunek jest*/nie jest* zgodny z „Białą Listą” podatników – (</w:t>
      </w:r>
      <w:r w:rsidRPr="00230021">
        <w:rPr>
          <w:i/>
          <w:iCs/>
          <w:sz w:val="20"/>
          <w:szCs w:val="20"/>
        </w:rPr>
        <w:t>wypełniają tylko Wykonawcy będącymi czynnymi podatnikami VAT</w:t>
      </w:r>
      <w:r>
        <w:rPr>
          <w:i/>
          <w:iCs/>
          <w:sz w:val="20"/>
          <w:szCs w:val="20"/>
        </w:rPr>
        <w:t>)</w:t>
      </w:r>
      <w:r w:rsidRPr="00230021">
        <w:rPr>
          <w:i/>
          <w:iCs/>
          <w:sz w:val="20"/>
          <w:szCs w:val="20"/>
        </w:rPr>
        <w:t>.</w:t>
      </w:r>
    </w:p>
    <w:p w14:paraId="5941AA1B" w14:textId="77777777" w:rsidR="00253992" w:rsidRPr="00253992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Cs/>
          <w:sz w:val="22"/>
          <w:szCs w:val="22"/>
        </w:rPr>
      </w:pPr>
    </w:p>
    <w:p w14:paraId="4727C073" w14:textId="77777777" w:rsidR="00253992" w:rsidRPr="00253992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</w:p>
    <w:p w14:paraId="5B0ED22B" w14:textId="77777777" w:rsidR="00021B4F" w:rsidRPr="003572BE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3572BE">
        <w:rPr>
          <w:b/>
          <w:bCs/>
          <w:sz w:val="22"/>
          <w:szCs w:val="22"/>
          <w:u w:val="single"/>
        </w:rPr>
        <w:t>Oświadczam, że :</w:t>
      </w:r>
    </w:p>
    <w:p w14:paraId="62A1A604" w14:textId="77777777" w:rsidR="00021B4F" w:rsidRPr="003572BE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6E6AE4F5" w14:textId="77777777" w:rsidR="00021B4F" w:rsidRPr="003572BE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zamówienie wykonamy samodzielnie</w:t>
      </w:r>
      <w:r w:rsidRPr="003572BE">
        <w:rPr>
          <w:sz w:val="22"/>
          <w:szCs w:val="22"/>
          <w:vertAlign w:val="superscript"/>
        </w:rPr>
        <w:t>*</w:t>
      </w:r>
      <w:r w:rsidRPr="003572BE">
        <w:rPr>
          <w:sz w:val="22"/>
          <w:szCs w:val="22"/>
        </w:rPr>
        <w:t>,</w:t>
      </w:r>
    </w:p>
    <w:p w14:paraId="15DE6E5D" w14:textId="77777777" w:rsidR="00021B4F" w:rsidRPr="003572BE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część zamówienia (określić zakres): …………………………………………………………..</w:t>
      </w:r>
    </w:p>
    <w:p w14:paraId="113C93DF" w14:textId="77777777" w:rsidR="00021B4F" w:rsidRPr="003572BE" w:rsidRDefault="00021B4F" w:rsidP="00021B4F">
      <w:pPr>
        <w:widowControl w:val="0"/>
        <w:tabs>
          <w:tab w:val="right" w:pos="360"/>
          <w:tab w:val="left" w:leader="dot" w:pos="4827"/>
          <w:tab w:val="left" w:leader="dot" w:pos="5367"/>
        </w:tabs>
        <w:autoSpaceDE w:val="0"/>
        <w:ind w:left="36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zamierzamy powierzyć podwykonawcom.</w:t>
      </w:r>
    </w:p>
    <w:p w14:paraId="5C017A52" w14:textId="77777777" w:rsidR="00BD2820" w:rsidRPr="003572BE" w:rsidRDefault="00BD2820" w:rsidP="00BD2820">
      <w:pPr>
        <w:widowControl w:val="0"/>
        <w:autoSpaceDE w:val="0"/>
        <w:spacing w:before="60" w:after="60"/>
        <w:jc w:val="both"/>
        <w:rPr>
          <w:sz w:val="22"/>
          <w:szCs w:val="22"/>
        </w:rPr>
      </w:pPr>
    </w:p>
    <w:p w14:paraId="3FBE915A" w14:textId="77777777" w:rsidR="00021B4F" w:rsidRPr="003572BE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  <w:r w:rsidRPr="003572BE">
        <w:rPr>
          <w:b/>
          <w:bCs/>
          <w:sz w:val="22"/>
          <w:szCs w:val="22"/>
          <w:u w:val="single"/>
        </w:rPr>
        <w:t>Osoby do kontaktów z Zamawiającym</w:t>
      </w:r>
    </w:p>
    <w:p w14:paraId="0CDB0350" w14:textId="77777777" w:rsidR="00021B4F" w:rsidRPr="003572BE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</w:p>
    <w:p w14:paraId="491AD0D4" w14:textId="77777777" w:rsidR="00021B4F" w:rsidRPr="003572BE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Osoba / osoby do kontaktów z Zamawiającym odpowiedzialne za wykonanie zobowiązań umowy:</w:t>
      </w:r>
    </w:p>
    <w:p w14:paraId="24CA3AC5" w14:textId="77777777" w:rsidR="00021B4F" w:rsidRPr="003572BE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3572BE">
        <w:rPr>
          <w:sz w:val="22"/>
          <w:szCs w:val="22"/>
        </w:rPr>
        <w:tab/>
      </w:r>
    </w:p>
    <w:p w14:paraId="7D3D64AA" w14:textId="77777777" w:rsidR="00021B4F" w:rsidRPr="003572BE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b/>
          <w:bCs/>
          <w:sz w:val="22"/>
          <w:szCs w:val="22"/>
          <w:u w:val="single"/>
        </w:rPr>
      </w:pPr>
      <w:r w:rsidRPr="003572BE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3572BE">
        <w:rPr>
          <w:sz w:val="22"/>
          <w:szCs w:val="22"/>
        </w:rPr>
        <w:tab/>
      </w:r>
    </w:p>
    <w:p w14:paraId="374BCA70" w14:textId="77777777" w:rsidR="00021B4F" w:rsidRPr="003572BE" w:rsidRDefault="00021B4F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71A20E1D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b/>
          <w:bCs/>
          <w:sz w:val="22"/>
          <w:szCs w:val="22"/>
          <w:u w:val="single"/>
        </w:rPr>
        <w:t>Pełnomocnik w przypadku składania oferty wspólnej</w:t>
      </w:r>
    </w:p>
    <w:p w14:paraId="71047029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524FB806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22"/>
          <w:szCs w:val="22"/>
        </w:rPr>
        <w:t>Nazwisko, imię ....................................................................................................</w:t>
      </w:r>
    </w:p>
    <w:p w14:paraId="5753A402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22"/>
          <w:szCs w:val="22"/>
        </w:rPr>
        <w:t>Stanowisko ...........................................................................................................</w:t>
      </w:r>
    </w:p>
    <w:p w14:paraId="3EC7B4CC" w14:textId="77777777" w:rsidR="00021B4F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22"/>
          <w:szCs w:val="22"/>
        </w:rPr>
        <w:t>Telefon...................................................</w:t>
      </w:r>
    </w:p>
    <w:p w14:paraId="0E6FC84F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>
        <w:rPr>
          <w:sz w:val="22"/>
          <w:szCs w:val="22"/>
        </w:rPr>
        <w:t>Adres e-mail: ………………………….</w:t>
      </w:r>
    </w:p>
    <w:p w14:paraId="71643C23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22"/>
          <w:szCs w:val="22"/>
        </w:rPr>
        <w:t>Zakres*:</w:t>
      </w:r>
    </w:p>
    <w:p w14:paraId="2D6408D2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22"/>
          <w:szCs w:val="22"/>
        </w:rPr>
        <w:t>- do reprezentowania w postępowaniu</w:t>
      </w:r>
    </w:p>
    <w:p w14:paraId="71B32EBC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sz w:val="22"/>
          <w:szCs w:val="22"/>
        </w:rPr>
        <w:t>- do reprezentowania w postępowaniu i zawarcia umowy</w:t>
      </w:r>
    </w:p>
    <w:p w14:paraId="0214E952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7747AE8D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  <w:r w:rsidRPr="003572BE">
        <w:rPr>
          <w:b/>
          <w:bCs/>
          <w:sz w:val="22"/>
          <w:szCs w:val="22"/>
          <w:u w:val="single"/>
        </w:rPr>
        <w:t>Oświadczenie dotyczące postanowień specyfikacji warunków zamówienia.</w:t>
      </w:r>
    </w:p>
    <w:p w14:paraId="1400472C" w14:textId="77777777" w:rsidR="00021B4F" w:rsidRPr="003572BE" w:rsidRDefault="00021B4F" w:rsidP="00021B4F">
      <w:pPr>
        <w:widowControl w:val="0"/>
        <w:tabs>
          <w:tab w:val="left" w:pos="360"/>
        </w:tabs>
        <w:autoSpaceDE w:val="0"/>
        <w:ind w:left="360" w:hanging="360"/>
        <w:rPr>
          <w:sz w:val="22"/>
          <w:szCs w:val="22"/>
        </w:rPr>
      </w:pPr>
    </w:p>
    <w:p w14:paraId="69B71569" w14:textId="77777777" w:rsidR="00021B4F" w:rsidRPr="003572BE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Oświadczamy, że zapoznaliśmy się ze specyfikacją warunków zamówienia, nie wnosimy żadnych zastrzeżeń oraz uzyskaliśmy niezbędne informacje do przygotowania oferty.</w:t>
      </w:r>
    </w:p>
    <w:p w14:paraId="2FBD405A" w14:textId="77777777" w:rsidR="00021B4F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Oświadczamy, że uważamy się za związanych z ofertą przez czas wskazany w specyfikacji warunków zamówienia.</w:t>
      </w:r>
    </w:p>
    <w:p w14:paraId="0A5A830E" w14:textId="77777777" w:rsidR="00E07129" w:rsidRPr="00E07129" w:rsidRDefault="00E07129" w:rsidP="00E07129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E07129">
        <w:rPr>
          <w:sz w:val="22"/>
          <w:szCs w:val="22"/>
        </w:rPr>
        <w:t>Wadium w kwocie ……..............…… zostało wniesione w dniu …...…....……w formie / formach:</w:t>
      </w:r>
      <w:r w:rsidRPr="00E07129">
        <w:rPr>
          <w:sz w:val="22"/>
          <w:szCs w:val="22"/>
        </w:rPr>
        <w:tab/>
        <w:t>….………….….………….….………….….………</w:t>
      </w:r>
      <w:r>
        <w:rPr>
          <w:sz w:val="22"/>
          <w:szCs w:val="22"/>
        </w:rPr>
        <w:t>……………………………………</w:t>
      </w:r>
    </w:p>
    <w:p w14:paraId="4D627911" w14:textId="77777777" w:rsidR="00E07129" w:rsidRPr="00BF6DA7" w:rsidRDefault="00E07129" w:rsidP="00E07129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BF6DA7">
        <w:rPr>
          <w:sz w:val="22"/>
          <w:szCs w:val="22"/>
        </w:rPr>
        <w:t>Bank i numer konta, na kt</w:t>
      </w:r>
      <w:r w:rsidRPr="00BF6DA7">
        <w:rPr>
          <w:sz w:val="22"/>
          <w:szCs w:val="22"/>
          <w:shd w:val="clear" w:color="auto" w:fill="FFFFFF"/>
        </w:rPr>
        <w:t>óre ma zostać zwrócone wadium:………………………..…</w:t>
      </w:r>
      <w:r w:rsidRPr="00BF6DA7">
        <w:rPr>
          <w:sz w:val="22"/>
          <w:szCs w:val="22"/>
        </w:rPr>
        <w:t xml:space="preserve"> …………  </w:t>
      </w:r>
    </w:p>
    <w:p w14:paraId="55CB57DE" w14:textId="77777777" w:rsidR="00E07129" w:rsidRPr="00021B4F" w:rsidRDefault="00E07129" w:rsidP="00E07129">
      <w:pPr>
        <w:widowControl w:val="0"/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BF6DA7">
        <w:rPr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14:paraId="74F6BF8E" w14:textId="77777777" w:rsidR="00021B4F" w:rsidRPr="003572BE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3572BE">
        <w:rPr>
          <w:sz w:val="22"/>
          <w:szCs w:val="22"/>
        </w:rPr>
        <w:t xml:space="preserve">Oświadczamy, że załączone do specyfikacji warunków zamówienia wymagania stawiane wykonawcy oraz postanowienia umowy zostały przez nas zaakceptowane bez zastrzeżeń i zobowiązujemy się w przypadku wyboru naszej oferty do zawarcia umowy w miejscu i terminie wyznaczonym przez Zamawiającego. </w:t>
      </w:r>
    </w:p>
    <w:p w14:paraId="391F979B" w14:textId="77777777" w:rsidR="00021B4F" w:rsidRPr="003572BE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</w:rPr>
      </w:pPr>
    </w:p>
    <w:p w14:paraId="0C07FA3E" w14:textId="77777777" w:rsidR="00E07129" w:rsidRPr="00BF6DA7" w:rsidRDefault="00E07129" w:rsidP="00E07129">
      <w:pPr>
        <w:widowControl w:val="0"/>
        <w:autoSpaceDE w:val="0"/>
        <w:rPr>
          <w:sz w:val="22"/>
          <w:szCs w:val="22"/>
        </w:rPr>
      </w:pPr>
      <w:r w:rsidRPr="00BF6DA7">
        <w:rPr>
          <w:b/>
          <w:bCs/>
          <w:sz w:val="22"/>
          <w:szCs w:val="22"/>
        </w:rPr>
        <w:t>Zabezpieczenie należytego wykonania umowy:</w:t>
      </w:r>
    </w:p>
    <w:p w14:paraId="2917C357" w14:textId="77777777" w:rsidR="00E07129" w:rsidRPr="00BF6DA7" w:rsidRDefault="00E07129" w:rsidP="00E07129">
      <w:pPr>
        <w:widowControl w:val="0"/>
        <w:autoSpaceDE w:val="0"/>
        <w:rPr>
          <w:sz w:val="22"/>
          <w:szCs w:val="22"/>
        </w:rPr>
      </w:pPr>
    </w:p>
    <w:p w14:paraId="0FAD9788" w14:textId="77777777" w:rsidR="00E07129" w:rsidRPr="00BF6DA7" w:rsidRDefault="00E07129" w:rsidP="00E07129">
      <w:pPr>
        <w:widowControl w:val="0"/>
        <w:autoSpaceDE w:val="0"/>
        <w:rPr>
          <w:sz w:val="22"/>
          <w:szCs w:val="22"/>
        </w:rPr>
      </w:pPr>
      <w:r w:rsidRPr="00BF6DA7">
        <w:rPr>
          <w:sz w:val="22"/>
          <w:szCs w:val="22"/>
        </w:rPr>
        <w:t>Zobowiązuję się do wniesienia zabezpieczenia należytego wykonania umowy w wysokości: …….% tj........................................... zł, w formie: ............................................................................................</w:t>
      </w:r>
    </w:p>
    <w:p w14:paraId="119AF55B" w14:textId="77777777" w:rsidR="00E07129" w:rsidRPr="00BF6DA7" w:rsidRDefault="00E07129" w:rsidP="00E07129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00C35956" w14:textId="77777777" w:rsidR="00E07129" w:rsidRPr="00BF6DA7" w:rsidRDefault="00E07129" w:rsidP="00E07129">
      <w:pPr>
        <w:widowControl w:val="0"/>
        <w:autoSpaceDE w:val="0"/>
        <w:rPr>
          <w:sz w:val="22"/>
          <w:szCs w:val="22"/>
        </w:rPr>
      </w:pPr>
      <w:r w:rsidRPr="00BF6DA7">
        <w:rPr>
          <w:b/>
          <w:bCs/>
          <w:sz w:val="22"/>
          <w:szCs w:val="22"/>
          <w:u w:val="single"/>
        </w:rPr>
        <w:t>Zastrzeżenie wykonawcy</w:t>
      </w:r>
    </w:p>
    <w:p w14:paraId="6146F156" w14:textId="77777777" w:rsidR="00E07129" w:rsidRPr="00BF6DA7" w:rsidRDefault="00E07129" w:rsidP="00E07129">
      <w:pPr>
        <w:widowControl w:val="0"/>
        <w:autoSpaceDE w:val="0"/>
        <w:rPr>
          <w:sz w:val="22"/>
          <w:szCs w:val="22"/>
        </w:rPr>
      </w:pPr>
    </w:p>
    <w:p w14:paraId="79A559D0" w14:textId="77777777" w:rsidR="00E07129" w:rsidRPr="00BF6DA7" w:rsidRDefault="00E07129" w:rsidP="00E07129">
      <w:pPr>
        <w:widowControl w:val="0"/>
        <w:autoSpaceDE w:val="0"/>
        <w:rPr>
          <w:sz w:val="22"/>
          <w:szCs w:val="22"/>
        </w:rPr>
      </w:pPr>
      <w:r w:rsidRPr="00BF6DA7">
        <w:rPr>
          <w:sz w:val="22"/>
          <w:szCs w:val="22"/>
        </w:rPr>
        <w:t>Niżej wymienione dokumenty składające się na ofertę stanowiące tajemnicę przedsiębiorstwa nie mogą być ogólnie udostępnione:</w:t>
      </w:r>
    </w:p>
    <w:p w14:paraId="6095E283" w14:textId="29B668B5" w:rsidR="002725CD" w:rsidRDefault="00E07129" w:rsidP="00021B4F">
      <w:pPr>
        <w:widowControl w:val="0"/>
        <w:autoSpaceDE w:val="0"/>
      </w:pPr>
      <w:r w:rsidRPr="00BF6DA7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5EB427A8" w14:textId="77777777" w:rsidR="002725CD" w:rsidRDefault="002725CD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2AAC3BAD" w14:textId="77777777" w:rsidR="00E07129" w:rsidRPr="003572BE" w:rsidRDefault="00E07129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2C7A3863" w14:textId="77777777" w:rsidR="00021B4F" w:rsidRPr="003572BE" w:rsidRDefault="00021B4F" w:rsidP="00021B4F">
      <w:pPr>
        <w:pStyle w:val="Tekstprzypisudolnego"/>
        <w:spacing w:line="276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3572BE">
        <w:rPr>
          <w:rFonts w:ascii="Arial" w:hAnsi="Arial" w:cs="Arial"/>
          <w:b/>
          <w:i/>
          <w:sz w:val="22"/>
          <w:szCs w:val="22"/>
          <w:u w:val="single"/>
        </w:rPr>
        <w:t xml:space="preserve">Oświadczenie Wykonawcy w zakresie wypełnienia obowiązków informacyjnych przewidzianych w art. 13 lub art. 14 RODO </w:t>
      </w:r>
    </w:p>
    <w:p w14:paraId="67D1EDF4" w14:textId="77777777" w:rsidR="00021B4F" w:rsidRPr="003572BE" w:rsidRDefault="00021B4F" w:rsidP="00021B4F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3572BE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3572BE">
        <w:rPr>
          <w:rFonts w:ascii="Arial" w:hAnsi="Arial" w:cs="Arial"/>
          <w:sz w:val="22"/>
          <w:szCs w:val="22"/>
          <w:vertAlign w:val="superscript"/>
        </w:rPr>
        <w:t>1)</w:t>
      </w:r>
      <w:r w:rsidRPr="003572B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BA2881F" w14:textId="77777777" w:rsidR="00021B4F" w:rsidRPr="003572BE" w:rsidRDefault="00021B4F" w:rsidP="00021B4F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4"/>
          <w:szCs w:val="14"/>
        </w:rPr>
      </w:pPr>
      <w:r w:rsidRPr="003572BE">
        <w:rPr>
          <w:rFonts w:ascii="Arial" w:hAnsi="Arial" w:cs="Arial"/>
          <w:sz w:val="14"/>
          <w:szCs w:val="1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54D0F57" w14:textId="77777777" w:rsidR="00021B4F" w:rsidRPr="003572BE" w:rsidRDefault="00021B4F" w:rsidP="00021B4F">
      <w:pPr>
        <w:suppressAutoHyphens w:val="0"/>
        <w:autoSpaceDE w:val="0"/>
        <w:jc w:val="both"/>
        <w:rPr>
          <w:b/>
          <w:sz w:val="28"/>
          <w:szCs w:val="28"/>
        </w:rPr>
      </w:pPr>
    </w:p>
    <w:p w14:paraId="18523CAC" w14:textId="77777777" w:rsidR="00021B4F" w:rsidRPr="003572BE" w:rsidRDefault="00021B4F" w:rsidP="00021B4F">
      <w:pPr>
        <w:suppressAutoHyphens w:val="0"/>
        <w:autoSpaceDE w:val="0"/>
        <w:jc w:val="both"/>
        <w:rPr>
          <w:b/>
        </w:rPr>
      </w:pPr>
      <w:r w:rsidRPr="003572BE">
        <w:rPr>
          <w:b/>
          <w:sz w:val="28"/>
          <w:szCs w:val="28"/>
        </w:rPr>
        <w:t>Zgoda na przetwarzanie danych osób fizycznych startujących w przetargach w związku z przetwarzaniem danych osobowych:</w:t>
      </w:r>
    </w:p>
    <w:p w14:paraId="25EE5193" w14:textId="77777777" w:rsidR="00021B4F" w:rsidRPr="003572BE" w:rsidRDefault="00021B4F" w:rsidP="00021B4F">
      <w:pPr>
        <w:shd w:val="clear" w:color="auto" w:fill="FFFFFF"/>
        <w:jc w:val="both"/>
        <w:rPr>
          <w:b/>
        </w:rPr>
      </w:pPr>
    </w:p>
    <w:p w14:paraId="42BC4BFE" w14:textId="77777777" w:rsidR="00021B4F" w:rsidRPr="003572BE" w:rsidRDefault="00021B4F" w:rsidP="00021B4F">
      <w:pPr>
        <w:shd w:val="clear" w:color="auto" w:fill="FFFFFF"/>
        <w:jc w:val="both"/>
      </w:pPr>
      <w:r w:rsidRPr="003572BE">
        <w:t>Ja, …………………………… wyrażam zgodę na przetwarzanie moich danych osobowych.</w:t>
      </w:r>
    </w:p>
    <w:p w14:paraId="4CBC3613" w14:textId="77777777" w:rsidR="00021B4F" w:rsidRDefault="00021B4F" w:rsidP="00BD2820">
      <w:pPr>
        <w:widowControl w:val="0"/>
        <w:tabs>
          <w:tab w:val="left" w:pos="36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6B7358D5" w14:textId="77777777" w:rsidR="00021B4F" w:rsidRPr="003572BE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  <w:u w:val="single"/>
        </w:rPr>
      </w:pPr>
      <w:r w:rsidRPr="003572BE">
        <w:rPr>
          <w:b/>
          <w:bCs/>
          <w:sz w:val="22"/>
          <w:szCs w:val="22"/>
          <w:u w:val="single"/>
        </w:rPr>
        <w:t>Załączniki do oferty</w:t>
      </w:r>
    </w:p>
    <w:p w14:paraId="4323CCBA" w14:textId="77777777" w:rsidR="00021B4F" w:rsidRPr="003572BE" w:rsidRDefault="00021B4F" w:rsidP="00BD2820">
      <w:pPr>
        <w:widowControl w:val="0"/>
        <w:tabs>
          <w:tab w:val="left" w:pos="360"/>
        </w:tabs>
        <w:autoSpaceDE w:val="0"/>
        <w:jc w:val="both"/>
        <w:rPr>
          <w:sz w:val="22"/>
          <w:szCs w:val="22"/>
        </w:rPr>
      </w:pPr>
    </w:p>
    <w:p w14:paraId="4F71E465" w14:textId="77777777" w:rsidR="00021B4F" w:rsidRPr="003572BE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3572BE">
        <w:rPr>
          <w:sz w:val="22"/>
          <w:szCs w:val="22"/>
        </w:rPr>
        <w:t>.......... .......... .......... .......... .......... .......... .......... .......... ..........</w:t>
      </w:r>
    </w:p>
    <w:p w14:paraId="5F53D4F3" w14:textId="77777777" w:rsidR="00021B4F" w:rsidRPr="003572BE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3572BE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2E1D5B73" w14:textId="77777777" w:rsidR="00021B4F" w:rsidRPr="003572BE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3572BE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374A1734" w14:textId="77777777" w:rsidR="00021B4F" w:rsidRPr="003572BE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3572BE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30690A39" w14:textId="77777777" w:rsidR="00021B4F" w:rsidRPr="003572BE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3572BE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48B9E880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1F194E65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28E12EA4" w14:textId="77777777" w:rsidR="00021B4F" w:rsidRPr="003572BE" w:rsidRDefault="00021B4F" w:rsidP="00021B4F">
      <w:pPr>
        <w:widowControl w:val="0"/>
        <w:autoSpaceDE w:val="0"/>
        <w:rPr>
          <w:rFonts w:ascii="Arial" w:hAnsi="Arial" w:cs="Arial"/>
          <w:sz w:val="22"/>
          <w:szCs w:val="22"/>
        </w:rPr>
      </w:pPr>
      <w:r w:rsidRPr="003572BE">
        <w:rPr>
          <w:sz w:val="20"/>
          <w:szCs w:val="20"/>
          <w:vertAlign w:val="superscript"/>
        </w:rPr>
        <w:t>*</w:t>
      </w:r>
      <w:r w:rsidRPr="003572BE">
        <w:rPr>
          <w:sz w:val="20"/>
          <w:szCs w:val="20"/>
        </w:rPr>
        <w:t xml:space="preserve"> niepotrzebne skreślić</w:t>
      </w:r>
    </w:p>
    <w:p w14:paraId="61C71B06" w14:textId="77777777" w:rsidR="00021B4F" w:rsidRPr="003572BE" w:rsidRDefault="00021B4F" w:rsidP="00021B4F">
      <w:pPr>
        <w:widowControl w:val="0"/>
        <w:autoSpaceDE w:val="0"/>
        <w:rPr>
          <w:sz w:val="22"/>
          <w:szCs w:val="22"/>
        </w:rPr>
      </w:pPr>
    </w:p>
    <w:p w14:paraId="2E64A007" w14:textId="77777777" w:rsidR="00021B4F" w:rsidRPr="003572BE" w:rsidRDefault="00021B4F" w:rsidP="00021B4F">
      <w:pPr>
        <w:widowControl w:val="0"/>
        <w:tabs>
          <w:tab w:val="left" w:pos="3960"/>
        </w:tabs>
        <w:autoSpaceDE w:val="0"/>
        <w:rPr>
          <w:sz w:val="18"/>
          <w:szCs w:val="22"/>
        </w:rPr>
      </w:pPr>
      <w:r w:rsidRPr="003572BE">
        <w:rPr>
          <w:sz w:val="22"/>
          <w:szCs w:val="22"/>
        </w:rPr>
        <w:t>....................... dnia .......................</w:t>
      </w:r>
      <w:r w:rsidRPr="003572BE">
        <w:rPr>
          <w:sz w:val="22"/>
          <w:szCs w:val="22"/>
        </w:rPr>
        <w:tab/>
        <w:t xml:space="preserve">  …………………………………………………………..</w:t>
      </w:r>
    </w:p>
    <w:p w14:paraId="655C0721" w14:textId="77777777" w:rsidR="00021B4F" w:rsidRPr="003572BE" w:rsidRDefault="00021B4F" w:rsidP="00021B4F">
      <w:pPr>
        <w:tabs>
          <w:tab w:val="left" w:pos="360"/>
          <w:tab w:val="left" w:pos="3780"/>
        </w:tabs>
        <w:rPr>
          <w:b/>
          <w:i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  <w:t>Pieczęć i podpis wykonawcy</w:t>
      </w:r>
    </w:p>
    <w:p w14:paraId="168A6DFC" w14:textId="77777777" w:rsidR="00F83CD7" w:rsidRDefault="00F83CD7"/>
    <w:sectPr w:rsidR="00F83CD7" w:rsidSect="005F4E75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914BE8" w14:textId="77777777" w:rsidR="00537D10" w:rsidRDefault="00537D10" w:rsidP="00986F3E">
      <w:r>
        <w:separator/>
      </w:r>
    </w:p>
  </w:endnote>
  <w:endnote w:type="continuationSeparator" w:id="0">
    <w:p w14:paraId="1C400541" w14:textId="77777777" w:rsidR="00537D10" w:rsidRDefault="00537D10" w:rsidP="0098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775FC" w14:textId="77777777" w:rsidR="00537D10" w:rsidRDefault="00537D10" w:rsidP="00986F3E">
      <w:r>
        <w:separator/>
      </w:r>
    </w:p>
  </w:footnote>
  <w:footnote w:type="continuationSeparator" w:id="0">
    <w:p w14:paraId="4FF821D0" w14:textId="77777777" w:rsidR="00537D10" w:rsidRDefault="00537D10" w:rsidP="0098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26918" w14:textId="77777777" w:rsidR="00986F3E" w:rsidRDefault="00986F3E" w:rsidP="00EF464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5"/>
    <w:lvl w:ilvl="0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14"/>
    <w:multiLevelType w:val="multilevel"/>
    <w:tmpl w:val="00000014"/>
    <w:lvl w:ilvl="0">
      <w:numFmt w:val="bullet"/>
      <w:lvlText w:val=""/>
      <w:lvlJc w:val="left"/>
      <w:pPr>
        <w:tabs>
          <w:tab w:val="num" w:pos="435"/>
        </w:tabs>
        <w:ind w:left="435" w:hanging="435"/>
      </w:pPr>
      <w:rPr>
        <w:rFonts w:ascii="Symbol" w:hAnsi="Symbol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408"/>
        </w:tabs>
        <w:ind w:left="408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1128"/>
        </w:tabs>
        <w:ind w:left="1128" w:hanging="360"/>
      </w:pPr>
      <w:rPr>
        <w:rFonts w:ascii="Wingdings" w:hAnsi="Wingdings" w:cs="Wingdings" w:hint="default"/>
      </w:rPr>
    </w:lvl>
    <w:lvl w:ilvl="3">
      <w:start w:val="1"/>
      <w:numFmt w:val="lowerLetter"/>
      <w:lvlText w:val="%4)"/>
      <w:lvlJc w:val="left"/>
      <w:pPr>
        <w:tabs>
          <w:tab w:val="num" w:pos="1848"/>
        </w:tabs>
        <w:ind w:left="1848" w:hanging="360"/>
      </w:pPr>
      <w:rPr>
        <w:rFonts w:hint="default"/>
      </w:rPr>
    </w:lvl>
    <w:lvl w:ilvl="4">
      <w:start w:val="6"/>
      <w:numFmt w:val="decimal"/>
      <w:lvlText w:val="%5)"/>
      <w:lvlJc w:val="left"/>
      <w:pPr>
        <w:tabs>
          <w:tab w:val="num" w:pos="2662"/>
        </w:tabs>
        <w:ind w:left="2662" w:hanging="454"/>
      </w:pPr>
      <w:rPr>
        <w:rFonts w:hint="default"/>
        <w:b w:val="0"/>
        <w:i w:val="0"/>
      </w:rPr>
    </w:lvl>
    <w:lvl w:ilvl="5">
      <w:start w:val="4"/>
      <w:numFmt w:val="decimal"/>
      <w:lvlText w:val="%6"/>
      <w:lvlJc w:val="left"/>
      <w:pPr>
        <w:tabs>
          <w:tab w:val="num" w:pos="3268"/>
        </w:tabs>
        <w:ind w:left="3268" w:hanging="340"/>
      </w:pPr>
      <w:rPr>
        <w:rFonts w:hint="default"/>
        <w:b/>
        <w:i w:val="0"/>
      </w:rPr>
    </w:lvl>
    <w:lvl w:ilvl="6">
      <w:start w:val="1"/>
      <w:numFmt w:val="decimal"/>
      <w:lvlText w:val="%7)"/>
      <w:lvlJc w:val="left"/>
      <w:pPr>
        <w:tabs>
          <w:tab w:val="num" w:pos="454"/>
        </w:tabs>
        <w:ind w:left="454" w:hanging="454"/>
      </w:pPr>
      <w:rPr>
        <w:rFonts w:hint="default"/>
        <w:b w:val="0"/>
        <w:i w:val="0"/>
      </w:rPr>
    </w:lvl>
    <w:lvl w:ilvl="7">
      <w:start w:val="1"/>
      <w:numFmt w:val="bullet"/>
      <w:lvlText w:val="o"/>
      <w:lvlJc w:val="left"/>
      <w:pPr>
        <w:tabs>
          <w:tab w:val="num" w:pos="4728"/>
        </w:tabs>
        <w:ind w:left="47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48"/>
        </w:tabs>
        <w:ind w:left="544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36"/>
    <w:multiLevelType w:val="singleLevel"/>
    <w:tmpl w:val="00000036"/>
    <w:name w:val="WW8Num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4F"/>
    <w:multiLevelType w:val="singleLevel"/>
    <w:tmpl w:val="0000004F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5" w15:restartNumberingAfterBreak="0">
    <w:nsid w:val="00000056"/>
    <w:multiLevelType w:val="multilevel"/>
    <w:tmpl w:val="00000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57"/>
    <w:multiLevelType w:val="multilevel"/>
    <w:tmpl w:val="000000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63251B"/>
    <w:multiLevelType w:val="hybridMultilevel"/>
    <w:tmpl w:val="D9307EAE"/>
    <w:lvl w:ilvl="0" w:tplc="9C2233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6D3B3E"/>
    <w:multiLevelType w:val="hybridMultilevel"/>
    <w:tmpl w:val="EA02F3AA"/>
    <w:lvl w:ilvl="0" w:tplc="551C842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2268E"/>
    <w:multiLevelType w:val="hybridMultilevel"/>
    <w:tmpl w:val="7CEE3696"/>
    <w:lvl w:ilvl="0" w:tplc="3940AD8A">
      <w:start w:val="1"/>
      <w:numFmt w:val="bullet"/>
      <w:lvlText w:val="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B317C"/>
    <w:multiLevelType w:val="hybridMultilevel"/>
    <w:tmpl w:val="E7A42530"/>
    <w:lvl w:ilvl="0" w:tplc="4F561744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7AF470A"/>
    <w:multiLevelType w:val="hybridMultilevel"/>
    <w:tmpl w:val="A5C65052"/>
    <w:lvl w:ilvl="0" w:tplc="8558F7A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8"/>
  </w:num>
  <w:num w:numId="9">
    <w:abstractNumId w:val="10"/>
  </w:num>
  <w:num w:numId="10">
    <w:abstractNumId w:val="11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1B4F"/>
    <w:rsid w:val="00021B4F"/>
    <w:rsid w:val="000553AE"/>
    <w:rsid w:val="00056E66"/>
    <w:rsid w:val="00085E0D"/>
    <w:rsid w:val="000E569A"/>
    <w:rsid w:val="00142CB0"/>
    <w:rsid w:val="00253992"/>
    <w:rsid w:val="002725CD"/>
    <w:rsid w:val="00292794"/>
    <w:rsid w:val="0030509B"/>
    <w:rsid w:val="00355382"/>
    <w:rsid w:val="003D2699"/>
    <w:rsid w:val="003F2C93"/>
    <w:rsid w:val="00481FB2"/>
    <w:rsid w:val="004872B7"/>
    <w:rsid w:val="004B7518"/>
    <w:rsid w:val="004D695C"/>
    <w:rsid w:val="00537D10"/>
    <w:rsid w:val="00553E01"/>
    <w:rsid w:val="005930BF"/>
    <w:rsid w:val="005D0AE5"/>
    <w:rsid w:val="005E119E"/>
    <w:rsid w:val="005F4E75"/>
    <w:rsid w:val="00654089"/>
    <w:rsid w:val="00670F97"/>
    <w:rsid w:val="006839B8"/>
    <w:rsid w:val="006E080F"/>
    <w:rsid w:val="00724B0F"/>
    <w:rsid w:val="00732BC6"/>
    <w:rsid w:val="00756E46"/>
    <w:rsid w:val="007A71B3"/>
    <w:rsid w:val="008E0169"/>
    <w:rsid w:val="008E6D17"/>
    <w:rsid w:val="008F09DD"/>
    <w:rsid w:val="009477FA"/>
    <w:rsid w:val="00947DEB"/>
    <w:rsid w:val="00986F3E"/>
    <w:rsid w:val="009A69BE"/>
    <w:rsid w:val="00A2118D"/>
    <w:rsid w:val="00A22F99"/>
    <w:rsid w:val="00A53409"/>
    <w:rsid w:val="00A74D30"/>
    <w:rsid w:val="00A907F6"/>
    <w:rsid w:val="00AE0B19"/>
    <w:rsid w:val="00B150DB"/>
    <w:rsid w:val="00B26D60"/>
    <w:rsid w:val="00B6629C"/>
    <w:rsid w:val="00B76EA4"/>
    <w:rsid w:val="00BD2820"/>
    <w:rsid w:val="00C61CEF"/>
    <w:rsid w:val="00CA6CB4"/>
    <w:rsid w:val="00D36ACD"/>
    <w:rsid w:val="00DD7B66"/>
    <w:rsid w:val="00DF0EF8"/>
    <w:rsid w:val="00E07129"/>
    <w:rsid w:val="00E95063"/>
    <w:rsid w:val="00EA4589"/>
    <w:rsid w:val="00EF4641"/>
    <w:rsid w:val="00F70A19"/>
    <w:rsid w:val="00F83CD7"/>
    <w:rsid w:val="00F8574B"/>
    <w:rsid w:val="00FC6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528C36"/>
  <w15:docId w15:val="{B2158760-95FF-4B5D-B84C-41B66F0F7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21B4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1B4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">
    <w:name w:val="Body Text"/>
    <w:basedOn w:val="Normalny"/>
    <w:link w:val="TekstpodstawowyZnak"/>
    <w:rsid w:val="00021B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21B4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021B4F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eastAsia="ar-SA"/>
    </w:rPr>
  </w:style>
  <w:style w:type="paragraph" w:styleId="Bezodstpw">
    <w:name w:val="No Spacing"/>
    <w:uiPriority w:val="1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021B4F"/>
    <w:pPr>
      <w:suppressAutoHyphens w:val="0"/>
      <w:spacing w:before="280" w:after="119"/>
    </w:pPr>
  </w:style>
  <w:style w:type="paragraph" w:styleId="Tekstprzypisudolnego">
    <w:name w:val="footnote text"/>
    <w:basedOn w:val="Normalny"/>
    <w:link w:val="TekstprzypisudolnegoZnak"/>
    <w:uiPriority w:val="99"/>
    <w:rsid w:val="00021B4F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B4F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86F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86F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F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F3E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2539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1154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30</cp:revision>
  <dcterms:created xsi:type="dcterms:W3CDTF">2021-03-18T16:06:00Z</dcterms:created>
  <dcterms:modified xsi:type="dcterms:W3CDTF">2024-10-26T21:58:00Z</dcterms:modified>
</cp:coreProperties>
</file>